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3B41EC" w14:textId="77777777" w:rsidR="00120819" w:rsidRPr="000579B4" w:rsidRDefault="00E979F9" w:rsidP="00B15C8C">
      <w:pPr>
        <w:pStyle w:val="Tytu"/>
        <w:spacing w:line="276" w:lineRule="auto"/>
        <w:ind w:right="-1"/>
        <w:rPr>
          <w:rFonts w:ascii="Times New Roman" w:hAnsi="Times New Roman"/>
          <w:b/>
          <w:bCs/>
          <w:i w:val="0"/>
          <w:iCs/>
          <w:sz w:val="24"/>
          <w:szCs w:val="24"/>
        </w:rPr>
      </w:pPr>
      <w:r w:rsidRPr="000579B4">
        <w:rPr>
          <w:rFonts w:ascii="Times New Roman" w:hAnsi="Times New Roman"/>
          <w:b/>
          <w:bCs/>
          <w:i w:val="0"/>
          <w:iCs/>
          <w:sz w:val="24"/>
          <w:szCs w:val="24"/>
        </w:rPr>
        <w:t>UMOWA</w:t>
      </w:r>
    </w:p>
    <w:p w14:paraId="175CD494" w14:textId="70682C13" w:rsidR="00120819" w:rsidRPr="000579B4" w:rsidRDefault="00E979F9" w:rsidP="00B15C8C">
      <w:pPr>
        <w:pStyle w:val="Tytu"/>
        <w:spacing w:line="276" w:lineRule="auto"/>
        <w:ind w:right="-1"/>
        <w:rPr>
          <w:rFonts w:ascii="Times New Roman" w:hAnsi="Times New Roman"/>
          <w:b/>
          <w:bCs/>
          <w:i w:val="0"/>
          <w:iCs/>
          <w:sz w:val="24"/>
          <w:szCs w:val="24"/>
        </w:rPr>
      </w:pPr>
      <w:r w:rsidRPr="000579B4">
        <w:rPr>
          <w:rFonts w:ascii="Times New Roman" w:hAnsi="Times New Roman"/>
          <w:b/>
          <w:bCs/>
          <w:i w:val="0"/>
          <w:iCs/>
          <w:sz w:val="24"/>
          <w:szCs w:val="24"/>
        </w:rPr>
        <w:t>NA WYKONANIE  DOKUMENTACJI  PROJEKTOWEJ</w:t>
      </w:r>
    </w:p>
    <w:p w14:paraId="05643C3D" w14:textId="77777777" w:rsidR="00E979F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iCs/>
          <w:sz w:val="24"/>
        </w:rPr>
      </w:pPr>
    </w:p>
    <w:p w14:paraId="46A5D1B2" w14:textId="77777777" w:rsidR="00B15C8C" w:rsidRPr="000579B4" w:rsidRDefault="00B15C8C" w:rsidP="00B15C8C">
      <w:pPr>
        <w:spacing w:line="276" w:lineRule="auto"/>
        <w:ind w:right="-1"/>
        <w:jc w:val="both"/>
        <w:rPr>
          <w:rFonts w:ascii="Times New Roman" w:hAnsi="Times New Roman"/>
          <w:iCs/>
          <w:sz w:val="24"/>
        </w:rPr>
      </w:pPr>
    </w:p>
    <w:p w14:paraId="2F54FB4B" w14:textId="54ADCFDA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iCs/>
          <w:sz w:val="24"/>
        </w:rPr>
        <w:t xml:space="preserve">zawarta w Proszowicach dniu </w:t>
      </w:r>
      <w:r w:rsidR="00FD1778" w:rsidRPr="000579B4">
        <w:rPr>
          <w:rFonts w:ascii="Times New Roman" w:hAnsi="Times New Roman"/>
          <w:iCs/>
          <w:sz w:val="24"/>
        </w:rPr>
        <w:t>…………..</w:t>
      </w:r>
      <w:r w:rsidRPr="000579B4">
        <w:rPr>
          <w:rFonts w:ascii="Times New Roman" w:hAnsi="Times New Roman"/>
          <w:iCs/>
          <w:sz w:val="24"/>
        </w:rPr>
        <w:t xml:space="preserve"> r. pomiędzy:</w:t>
      </w:r>
    </w:p>
    <w:p w14:paraId="6A393A78" w14:textId="77777777" w:rsidR="00120819" w:rsidRPr="000579B4" w:rsidRDefault="00120819" w:rsidP="00B15C8C">
      <w:pPr>
        <w:spacing w:line="276" w:lineRule="auto"/>
        <w:ind w:right="-1"/>
        <w:jc w:val="both"/>
        <w:rPr>
          <w:rFonts w:ascii="Times New Roman" w:hAnsi="Times New Roman"/>
          <w:i/>
          <w:sz w:val="24"/>
        </w:rPr>
      </w:pPr>
    </w:p>
    <w:p w14:paraId="3084FFB6" w14:textId="77777777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 xml:space="preserve">Gminą Proszowice, z siedzibą w Proszowicach przy ul. 3 Maja 72, posiadającą numer identyfikacji podatkowej (NIP): 682-160-44-69, </w:t>
      </w:r>
    </w:p>
    <w:p w14:paraId="7952B517" w14:textId="77777777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reprezentowaną przez:</w:t>
      </w:r>
    </w:p>
    <w:p w14:paraId="74FA3A99" w14:textId="77777777" w:rsidR="00120819" w:rsidRPr="000579B4" w:rsidRDefault="00E979F9" w:rsidP="00B15C8C">
      <w:pPr>
        <w:tabs>
          <w:tab w:val="left" w:pos="720"/>
        </w:tabs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AC0626">
        <w:rPr>
          <w:rFonts w:ascii="Times New Roman" w:hAnsi="Times New Roman"/>
          <w:b/>
          <w:bCs/>
          <w:sz w:val="24"/>
        </w:rPr>
        <w:t>Grzegorza Cichego</w:t>
      </w:r>
      <w:r w:rsidRPr="000579B4">
        <w:rPr>
          <w:rFonts w:ascii="Times New Roman" w:hAnsi="Times New Roman"/>
          <w:sz w:val="24"/>
        </w:rPr>
        <w:t xml:space="preserve"> - Burmistrza Gminy i Miasta Proszowice, </w:t>
      </w:r>
    </w:p>
    <w:p w14:paraId="652E90C1" w14:textId="77777777" w:rsidR="00C76370" w:rsidRDefault="00C76370" w:rsidP="00C76370">
      <w:r>
        <w:rPr>
          <w:rFonts w:ascii="Times New Roman" w:hAnsi="Times New Roman"/>
          <w:sz w:val="24"/>
        </w:rPr>
        <w:t xml:space="preserve">przy kontrasygnacie Skarbnika Gminy – </w:t>
      </w:r>
      <w:r w:rsidRPr="00C76370">
        <w:rPr>
          <w:rFonts w:ascii="Times New Roman" w:hAnsi="Times New Roman"/>
          <w:b/>
          <w:bCs/>
          <w:sz w:val="24"/>
        </w:rPr>
        <w:t>Anety Lipowieckiej</w:t>
      </w:r>
      <w:r>
        <w:t xml:space="preserve"> </w:t>
      </w:r>
    </w:p>
    <w:p w14:paraId="26E65CD2" w14:textId="1F323BD8" w:rsidR="00120819" w:rsidRPr="000579B4" w:rsidRDefault="00E979F9" w:rsidP="00D63306">
      <w:pPr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iCs/>
          <w:sz w:val="24"/>
        </w:rPr>
        <w:t>Zamawiającym,</w:t>
      </w:r>
    </w:p>
    <w:p w14:paraId="6E83B236" w14:textId="77777777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a</w:t>
      </w:r>
    </w:p>
    <w:p w14:paraId="147DCEBE" w14:textId="75079AE0" w:rsidR="00654950" w:rsidRPr="000579B4" w:rsidRDefault="00572BB0" w:rsidP="00B15C8C">
      <w:pPr>
        <w:pStyle w:val="Nagwek1"/>
        <w:shd w:val="clear" w:color="auto" w:fill="FFFFFF"/>
        <w:spacing w:after="150" w:line="276" w:lineRule="auto"/>
        <w:ind w:right="-1"/>
        <w:rPr>
          <w:szCs w:val="24"/>
          <w:lang w:eastAsia="pl-PL"/>
        </w:rPr>
      </w:pPr>
      <w:r>
        <w:rPr>
          <w:szCs w:val="24"/>
        </w:rPr>
        <w:t>………………………………………………………………………………………………………..</w:t>
      </w:r>
    </w:p>
    <w:p w14:paraId="186274DD" w14:textId="77777777" w:rsidR="00120819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 xml:space="preserve">zwanym dalej „Wykonawcą”, </w:t>
      </w:r>
    </w:p>
    <w:p w14:paraId="0FB73DED" w14:textId="77777777" w:rsidR="0018076B" w:rsidRPr="000579B4" w:rsidRDefault="0018076B" w:rsidP="0018076B">
      <w:pPr>
        <w:spacing w:line="276" w:lineRule="auto"/>
        <w:ind w:right="-1"/>
        <w:rPr>
          <w:rFonts w:ascii="Times New Roman" w:hAnsi="Times New Roman"/>
          <w:sz w:val="24"/>
        </w:rPr>
      </w:pPr>
    </w:p>
    <w:p w14:paraId="290DE848" w14:textId="64F7C344" w:rsidR="00120819" w:rsidRDefault="0018076B" w:rsidP="0018076B">
      <w:pPr>
        <w:spacing w:line="276" w:lineRule="auto"/>
        <w:ind w:right="-1"/>
        <w:rPr>
          <w:rFonts w:ascii="Times New Roman" w:hAnsi="Times New Roman"/>
          <w:iCs/>
          <w:sz w:val="24"/>
        </w:rPr>
      </w:pPr>
      <w:r w:rsidRPr="0018076B">
        <w:rPr>
          <w:rFonts w:ascii="Times New Roman" w:hAnsi="Times New Roman"/>
          <w:sz w:val="24"/>
        </w:rPr>
        <w:t>po przeprowadzeniu postępowania o udzielenie zamówienia publicznego o wartości poniżej kwoty 130 000 złotych netto i wybraniu oferty Wykonawcy, z pominięciem trybów udzielania zamówień, określonych w ustawie z dnia 11 września 2019 r. Prawo zamówień publicznych ( tj. Dz.U. z 2022 r., poz. 1710 z późn.zm.), stosownie do art.2 ust.1 pkt 1 w/w ustawy</w:t>
      </w:r>
      <w:r w:rsidR="00E979F9" w:rsidRPr="000579B4">
        <w:rPr>
          <w:rFonts w:ascii="Times New Roman" w:hAnsi="Times New Roman"/>
          <w:iCs/>
          <w:sz w:val="24"/>
        </w:rPr>
        <w:t>§ 1</w:t>
      </w:r>
    </w:p>
    <w:p w14:paraId="460375B6" w14:textId="77777777" w:rsidR="0018076B" w:rsidRPr="000579B4" w:rsidRDefault="0018076B" w:rsidP="00B15C8C">
      <w:pPr>
        <w:spacing w:line="276" w:lineRule="auto"/>
        <w:ind w:right="-1"/>
        <w:jc w:val="center"/>
        <w:rPr>
          <w:rFonts w:ascii="Times New Roman" w:hAnsi="Times New Roman"/>
          <w:sz w:val="24"/>
        </w:rPr>
      </w:pPr>
    </w:p>
    <w:p w14:paraId="1594D140" w14:textId="3F961BBE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iCs/>
          <w:sz w:val="24"/>
        </w:rPr>
        <w:t xml:space="preserve">1. Wykonawca zobowiązuje się wykonać na rzecz Zamawiającego </w:t>
      </w:r>
      <w:r w:rsidR="00572BB0">
        <w:rPr>
          <w:rFonts w:ascii="Times New Roman" w:hAnsi="Times New Roman"/>
          <w:sz w:val="24"/>
        </w:rPr>
        <w:t>usługę opracowania dokumentacji projektowej</w:t>
      </w:r>
      <w:r w:rsidR="0018076B">
        <w:rPr>
          <w:rFonts w:ascii="Times New Roman" w:hAnsi="Times New Roman"/>
          <w:sz w:val="24"/>
        </w:rPr>
        <w:t xml:space="preserve"> -</w:t>
      </w:r>
      <w:r w:rsidR="00572BB0">
        <w:rPr>
          <w:rFonts w:ascii="Times New Roman" w:hAnsi="Times New Roman"/>
          <w:sz w:val="24"/>
        </w:rPr>
        <w:t xml:space="preserve"> zadanie </w:t>
      </w:r>
      <w:r w:rsidRPr="000579B4">
        <w:rPr>
          <w:rFonts w:ascii="Times New Roman" w:hAnsi="Times New Roman"/>
          <w:sz w:val="24"/>
        </w:rPr>
        <w:t xml:space="preserve">pn.: </w:t>
      </w:r>
      <w:r w:rsidRPr="000579B4">
        <w:rPr>
          <w:rFonts w:ascii="Times New Roman" w:eastAsia="Calibri" w:hAnsi="Times New Roman"/>
          <w:sz w:val="24"/>
          <w:lang w:eastAsia="en-US"/>
        </w:rPr>
        <w:t>„</w:t>
      </w:r>
      <w:r w:rsidR="00572BB0" w:rsidRPr="00572BB0">
        <w:rPr>
          <w:rFonts w:ascii="Times New Roman" w:eastAsia="Calibri" w:hAnsi="Times New Roman"/>
          <w:i/>
          <w:iCs/>
          <w:sz w:val="24"/>
          <w:lang w:eastAsia="en-US"/>
        </w:rPr>
        <w:t>Opracowanie  dokumentacji projektowej na modernizację drogi gminnej nr 160194K - ul. Kolejowej w Proszowicach</w:t>
      </w:r>
      <w:r w:rsidRPr="000579B4">
        <w:rPr>
          <w:rFonts w:ascii="Times New Roman" w:eastAsia="Calibri" w:hAnsi="Times New Roman"/>
          <w:sz w:val="24"/>
          <w:lang w:eastAsia="en-US"/>
        </w:rPr>
        <w:t xml:space="preserve">”, zgodnie z ofertą z dnia </w:t>
      </w:r>
      <w:r w:rsidR="00572BB0">
        <w:rPr>
          <w:rFonts w:ascii="Times New Roman" w:eastAsia="Calibri" w:hAnsi="Times New Roman"/>
          <w:sz w:val="24"/>
          <w:lang w:eastAsia="en-US"/>
        </w:rPr>
        <w:t>………………</w:t>
      </w:r>
      <w:r w:rsidR="0016032E" w:rsidRPr="000579B4">
        <w:rPr>
          <w:rFonts w:ascii="Times New Roman" w:eastAsia="Calibri" w:hAnsi="Times New Roman"/>
          <w:sz w:val="24"/>
          <w:lang w:eastAsia="en-US"/>
        </w:rPr>
        <w:t xml:space="preserve"> r.</w:t>
      </w:r>
      <w:r w:rsidRPr="000579B4">
        <w:rPr>
          <w:rFonts w:ascii="Times New Roman" w:eastAsia="Calibri" w:hAnsi="Times New Roman"/>
          <w:sz w:val="24"/>
          <w:lang w:eastAsia="en-US"/>
        </w:rPr>
        <w:t xml:space="preserve"> stanowiącą Załącznik do umowy .</w:t>
      </w:r>
    </w:p>
    <w:p w14:paraId="092C357B" w14:textId="77777777" w:rsidR="00120819" w:rsidRPr="000579B4" w:rsidRDefault="00E979F9" w:rsidP="00B15C8C">
      <w:pPr>
        <w:spacing w:line="276" w:lineRule="auto"/>
        <w:ind w:left="57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 xml:space="preserve">2.  Przedmiot umowy obejmuje: </w:t>
      </w:r>
    </w:p>
    <w:p w14:paraId="78363731" w14:textId="0D0EF72B" w:rsidR="00120819" w:rsidRPr="000579B4" w:rsidRDefault="00E979F9" w:rsidP="00B15C8C">
      <w:pPr>
        <w:pStyle w:val="Akapitzlist"/>
        <w:numPr>
          <w:ilvl w:val="0"/>
          <w:numId w:val="2"/>
        </w:numPr>
        <w:spacing w:line="276" w:lineRule="auto"/>
        <w:ind w:left="717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 xml:space="preserve">Dokumentację projektową obejmującą tj. projekty techniczne wykonane zgodnie </w:t>
      </w:r>
      <w:r w:rsidR="00F51499">
        <w:rPr>
          <w:rFonts w:ascii="Times New Roman" w:hAnsi="Times New Roman"/>
          <w:sz w:val="24"/>
        </w:rPr>
        <w:t xml:space="preserve">                         </w:t>
      </w:r>
      <w:r w:rsidRPr="000579B4">
        <w:rPr>
          <w:rFonts w:ascii="Times New Roman" w:hAnsi="Times New Roman"/>
          <w:sz w:val="24"/>
        </w:rPr>
        <w:t>z przepisami rozporządzenia Ministra Infrastruktury z dnia  20 grudnia 2021r. w sprawie szczegółowego zakresu  i formy dokumentacji projektowej, specyfikacji technicznych wykonania i odbioru robót budowlanych oraz programu funkcjonalno-użytkowego (Dz. U. z 2021, poz. 2454),</w:t>
      </w:r>
    </w:p>
    <w:p w14:paraId="52F03C27" w14:textId="51869C28" w:rsidR="00120819" w:rsidRPr="000579B4" w:rsidRDefault="00E979F9" w:rsidP="00B15C8C">
      <w:pPr>
        <w:numPr>
          <w:ilvl w:val="0"/>
          <w:numId w:val="2"/>
        </w:num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O</w:t>
      </w:r>
      <w:r w:rsidRPr="000579B4">
        <w:rPr>
          <w:rFonts w:ascii="Times New Roman" w:hAnsi="Times New Roman"/>
          <w:sz w:val="24"/>
          <w:lang w:eastAsia="pl-PL"/>
        </w:rPr>
        <w:t xml:space="preserve">pracowanie kosztorysów inwestorskich wraz przedmiarami robót, wykonanych </w:t>
      </w:r>
      <w:r w:rsidRPr="000579B4">
        <w:rPr>
          <w:rFonts w:ascii="Times New Roman" w:hAnsi="Times New Roman"/>
          <w:sz w:val="24"/>
        </w:rPr>
        <w:t>zgodnie                             z zasadami współczesnej wiedzy technicznej, obowiązującymi przepisami oraz normami                                 i normatywami.</w:t>
      </w:r>
    </w:p>
    <w:p w14:paraId="65407444" w14:textId="77777777" w:rsidR="00120819" w:rsidRPr="000579B4" w:rsidRDefault="00E979F9" w:rsidP="00B15C8C">
      <w:pPr>
        <w:numPr>
          <w:ilvl w:val="0"/>
          <w:numId w:val="2"/>
        </w:num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color w:val="000000"/>
          <w:sz w:val="24"/>
          <w:shd w:val="clear" w:color="auto" w:fill="FFFFFF"/>
        </w:rPr>
        <w:t xml:space="preserve">Opracowanie i zatwierdzenie projektu stałej i czasowej organizacji ruchu. </w:t>
      </w:r>
    </w:p>
    <w:p w14:paraId="0C048D70" w14:textId="69AD8EAD" w:rsidR="00521AC9" w:rsidRPr="000579B4" w:rsidRDefault="00F51499" w:rsidP="00521AC9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jc w:val="both"/>
        <w:rPr>
          <w:rFonts w:ascii="Times New Roman" w:hAnsi="Times New Roman"/>
          <w:sz w:val="24"/>
          <w:lang w:bidi="pl-PL"/>
        </w:rPr>
      </w:pPr>
      <w:r w:rsidRPr="00B55372">
        <w:rPr>
          <w:rFonts w:ascii="Times New Roman" w:hAnsi="Times New Roman"/>
          <w:sz w:val="24"/>
          <w:lang w:bidi="pl-PL"/>
        </w:rPr>
        <w:t>U</w:t>
      </w:r>
      <w:r w:rsidR="00521AC9" w:rsidRPr="00B55372">
        <w:rPr>
          <w:rFonts w:ascii="Times New Roman" w:hAnsi="Times New Roman"/>
          <w:sz w:val="24"/>
          <w:lang w:bidi="pl-PL"/>
        </w:rPr>
        <w:t>zy</w:t>
      </w:r>
      <w:r w:rsidR="00521AC9" w:rsidRPr="000579B4">
        <w:rPr>
          <w:rFonts w:ascii="Times New Roman" w:hAnsi="Times New Roman"/>
          <w:sz w:val="24"/>
          <w:lang w:bidi="pl-PL"/>
        </w:rPr>
        <w:t>skanie wszelkich opinii, decyzji, pozwoleń uzgodnień i oświadczeń niezbędnych do realizacji przedmiotu zamówienia (w tym pozwolenia wodnoprawnego o ile będzie konieczne) i uzyskania przez Zamawiającego zezwolenia na realizację inwestycji drogowej zgodnie z wymogami Ustawy z dnia 10 kwietnia 2003 roku o szczególnych zasadach przygotowania i realizacji inwestycji w zakresie dróg publicznych (t. j. Dz. U. z 2020 roku, poz.1363),</w:t>
      </w:r>
    </w:p>
    <w:p w14:paraId="4EB83636" w14:textId="77777777" w:rsidR="00521AC9" w:rsidRPr="000579B4" w:rsidRDefault="00521AC9" w:rsidP="00521AC9">
      <w:pPr>
        <w:tabs>
          <w:tab w:val="left" w:pos="0"/>
        </w:tabs>
        <w:spacing w:line="276" w:lineRule="auto"/>
        <w:ind w:left="720" w:right="-1"/>
        <w:jc w:val="both"/>
        <w:rPr>
          <w:rFonts w:ascii="Times New Roman" w:hAnsi="Times New Roman"/>
          <w:sz w:val="24"/>
        </w:rPr>
      </w:pPr>
    </w:p>
    <w:p w14:paraId="77B71E44" w14:textId="77777777" w:rsidR="00B15C8C" w:rsidRPr="000579B4" w:rsidRDefault="00B15C8C" w:rsidP="00B15C8C">
      <w:pPr>
        <w:tabs>
          <w:tab w:val="left" w:pos="0"/>
        </w:tabs>
        <w:spacing w:line="276" w:lineRule="auto"/>
        <w:ind w:left="720" w:right="-1"/>
        <w:jc w:val="both"/>
        <w:rPr>
          <w:rFonts w:ascii="Times New Roman" w:hAnsi="Times New Roman"/>
          <w:sz w:val="24"/>
        </w:rPr>
      </w:pPr>
    </w:p>
    <w:p w14:paraId="74B93535" w14:textId="77777777" w:rsidR="00120819" w:rsidRPr="000579B4" w:rsidRDefault="00E979F9" w:rsidP="00B15C8C">
      <w:pPr>
        <w:spacing w:before="120" w:after="120" w:line="276" w:lineRule="auto"/>
        <w:ind w:right="-1"/>
        <w:jc w:val="center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iCs/>
          <w:sz w:val="24"/>
        </w:rPr>
        <w:t>§ 2</w:t>
      </w:r>
    </w:p>
    <w:p w14:paraId="003B30AA" w14:textId="1E1724F1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1. Wykonawca wykona powyższe prace w terminie do dnia</w:t>
      </w:r>
      <w:r w:rsidR="00572BB0">
        <w:rPr>
          <w:rFonts w:ascii="Times New Roman" w:hAnsi="Times New Roman"/>
          <w:sz w:val="24"/>
        </w:rPr>
        <w:t xml:space="preserve"> 23 kwietnia 2024</w:t>
      </w:r>
      <w:r w:rsidR="0016032E" w:rsidRPr="000579B4">
        <w:rPr>
          <w:rFonts w:ascii="Times New Roman" w:hAnsi="Times New Roman"/>
          <w:sz w:val="24"/>
        </w:rPr>
        <w:t xml:space="preserve"> </w:t>
      </w:r>
      <w:r w:rsidRPr="000579B4">
        <w:rPr>
          <w:rFonts w:ascii="Times New Roman" w:hAnsi="Times New Roman"/>
          <w:sz w:val="24"/>
        </w:rPr>
        <w:t>r.</w:t>
      </w:r>
    </w:p>
    <w:p w14:paraId="79C6875A" w14:textId="63C0C83E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lastRenderedPageBreak/>
        <w:t xml:space="preserve">2. Odbiór wykonanej dokumentacji w wersji papierowej (po </w:t>
      </w:r>
      <w:r w:rsidR="00572BB0">
        <w:rPr>
          <w:rFonts w:ascii="Times New Roman" w:hAnsi="Times New Roman"/>
          <w:sz w:val="24"/>
        </w:rPr>
        <w:t>2</w:t>
      </w:r>
      <w:r w:rsidR="0016032E" w:rsidRPr="000579B4">
        <w:rPr>
          <w:rFonts w:ascii="Times New Roman" w:hAnsi="Times New Roman"/>
          <w:sz w:val="24"/>
        </w:rPr>
        <w:t xml:space="preserve"> </w:t>
      </w:r>
      <w:r w:rsidRPr="000579B4">
        <w:rPr>
          <w:rFonts w:ascii="Times New Roman" w:hAnsi="Times New Roman"/>
          <w:sz w:val="24"/>
        </w:rPr>
        <w:t>egz. )</w:t>
      </w:r>
      <w:r w:rsidR="00B15C8C" w:rsidRPr="000579B4">
        <w:rPr>
          <w:rFonts w:ascii="Times New Roman" w:hAnsi="Times New Roman"/>
          <w:sz w:val="24"/>
          <w:lang w:bidi="pl-PL"/>
        </w:rPr>
        <w:t xml:space="preserve"> + 1 egz. wersja elektroniczna w formacie PDF na płycie CD lub DV</w:t>
      </w:r>
      <w:r w:rsidR="00521AC9" w:rsidRPr="000579B4">
        <w:rPr>
          <w:rFonts w:ascii="Times New Roman" w:hAnsi="Times New Roman"/>
          <w:sz w:val="24"/>
          <w:lang w:bidi="pl-PL"/>
        </w:rPr>
        <w:t>D</w:t>
      </w:r>
      <w:r w:rsidRPr="000579B4">
        <w:rPr>
          <w:rFonts w:ascii="Times New Roman" w:hAnsi="Times New Roman"/>
          <w:sz w:val="24"/>
        </w:rPr>
        <w:t xml:space="preserve">, </w:t>
      </w:r>
      <w:r w:rsidRPr="000579B4">
        <w:rPr>
          <w:rFonts w:ascii="Times New Roman" w:hAnsi="Times New Roman"/>
          <w:sz w:val="24"/>
          <w:lang w:eastAsia="pl-PL"/>
        </w:rPr>
        <w:t xml:space="preserve">kosztorysów inwestorskich wraz przedmiarami </w:t>
      </w:r>
      <w:r w:rsidR="0016032E" w:rsidRPr="000579B4">
        <w:rPr>
          <w:rFonts w:ascii="Times New Roman" w:hAnsi="Times New Roman"/>
          <w:sz w:val="24"/>
          <w:lang w:eastAsia="pl-PL"/>
        </w:rPr>
        <w:t>robót</w:t>
      </w:r>
      <w:r w:rsidRPr="00572BB0">
        <w:rPr>
          <w:rFonts w:ascii="Times New Roman" w:hAnsi="Times New Roman"/>
          <w:sz w:val="24"/>
          <w:lang w:eastAsia="pl-PL"/>
        </w:rPr>
        <w:t xml:space="preserve"> </w:t>
      </w:r>
      <w:r w:rsidRPr="000579B4">
        <w:rPr>
          <w:rFonts w:ascii="Times New Roman" w:hAnsi="Times New Roman"/>
          <w:sz w:val="24"/>
        </w:rPr>
        <w:t xml:space="preserve">(po </w:t>
      </w:r>
      <w:r w:rsidR="00572BB0">
        <w:rPr>
          <w:rFonts w:ascii="Times New Roman" w:hAnsi="Times New Roman"/>
          <w:sz w:val="24"/>
        </w:rPr>
        <w:t>2</w:t>
      </w:r>
      <w:r w:rsidR="0016032E" w:rsidRPr="000579B4">
        <w:rPr>
          <w:rFonts w:ascii="Times New Roman" w:hAnsi="Times New Roman"/>
          <w:sz w:val="24"/>
        </w:rPr>
        <w:t xml:space="preserve"> </w:t>
      </w:r>
      <w:r w:rsidRPr="000579B4">
        <w:rPr>
          <w:rFonts w:ascii="Times New Roman" w:hAnsi="Times New Roman"/>
          <w:sz w:val="24"/>
        </w:rPr>
        <w:t>egz. )</w:t>
      </w:r>
      <w:r w:rsidR="00521AC9" w:rsidRPr="000579B4">
        <w:rPr>
          <w:rFonts w:ascii="Times New Roman" w:hAnsi="Times New Roman"/>
          <w:sz w:val="24"/>
        </w:rPr>
        <w:t xml:space="preserve"> </w:t>
      </w:r>
      <w:r w:rsidR="00521AC9" w:rsidRPr="000579B4">
        <w:rPr>
          <w:rFonts w:ascii="Times New Roman" w:hAnsi="Times New Roman"/>
          <w:sz w:val="24"/>
          <w:lang w:bidi="pl-PL"/>
        </w:rPr>
        <w:t>+ 1 egz. wersja elektroniczna w formacie PDF na płycie CD</w:t>
      </w:r>
      <w:r w:rsidRPr="000579B4">
        <w:rPr>
          <w:rFonts w:ascii="Times New Roman" w:hAnsi="Times New Roman"/>
          <w:sz w:val="24"/>
        </w:rPr>
        <w:t xml:space="preserve">, </w:t>
      </w:r>
      <w:r w:rsidRPr="000579B4">
        <w:rPr>
          <w:rFonts w:ascii="Times New Roman" w:hAnsi="Times New Roman"/>
          <w:color w:val="000000"/>
          <w:sz w:val="24"/>
          <w:shd w:val="clear" w:color="auto" w:fill="FFFFFF"/>
        </w:rPr>
        <w:t xml:space="preserve">projekt stałej i czasowej organizacji ruchu </w:t>
      </w:r>
      <w:r w:rsidRPr="000579B4">
        <w:rPr>
          <w:rFonts w:ascii="Times New Roman" w:hAnsi="Times New Roman"/>
          <w:sz w:val="24"/>
        </w:rPr>
        <w:t xml:space="preserve">(po </w:t>
      </w:r>
      <w:r w:rsidR="00572BB0">
        <w:rPr>
          <w:rFonts w:ascii="Times New Roman" w:hAnsi="Times New Roman"/>
          <w:sz w:val="24"/>
        </w:rPr>
        <w:t>2</w:t>
      </w:r>
      <w:r w:rsidR="0016032E" w:rsidRPr="000579B4">
        <w:rPr>
          <w:rFonts w:ascii="Times New Roman" w:hAnsi="Times New Roman"/>
          <w:sz w:val="24"/>
        </w:rPr>
        <w:t xml:space="preserve"> </w:t>
      </w:r>
      <w:r w:rsidRPr="000579B4">
        <w:rPr>
          <w:rFonts w:ascii="Times New Roman" w:hAnsi="Times New Roman"/>
          <w:sz w:val="24"/>
        </w:rPr>
        <w:t>egz. ), zostanie dokonany na podstawie protokołu zdawczo-odbiorczego</w:t>
      </w:r>
      <w:r w:rsidR="001357FF" w:rsidRPr="000579B4">
        <w:rPr>
          <w:rFonts w:ascii="Times New Roman" w:hAnsi="Times New Roman"/>
          <w:sz w:val="24"/>
        </w:rPr>
        <w:t>.</w:t>
      </w:r>
    </w:p>
    <w:p w14:paraId="38CDE2BD" w14:textId="36007D3E" w:rsidR="001357FF" w:rsidRPr="000579B4" w:rsidRDefault="001357FF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3. Miejscem odbioru wykonanego opracowania będzie siedziba Zamawiającego.</w:t>
      </w:r>
    </w:p>
    <w:p w14:paraId="50437E3C" w14:textId="77777777" w:rsidR="00120819" w:rsidRPr="000579B4" w:rsidRDefault="0012081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</w:p>
    <w:p w14:paraId="484E934C" w14:textId="77777777" w:rsidR="00120819" w:rsidRPr="000579B4" w:rsidRDefault="00E979F9" w:rsidP="00B15C8C">
      <w:pPr>
        <w:spacing w:after="120" w:line="276" w:lineRule="auto"/>
        <w:ind w:right="-1"/>
        <w:jc w:val="center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iCs/>
          <w:sz w:val="24"/>
        </w:rPr>
        <w:t>§ 3</w:t>
      </w:r>
    </w:p>
    <w:p w14:paraId="41AC7642" w14:textId="2A0E6B01" w:rsidR="00977AAC" w:rsidRPr="000579B4" w:rsidRDefault="00E979F9" w:rsidP="00B15C8C">
      <w:pPr>
        <w:pStyle w:val="Default"/>
        <w:numPr>
          <w:ilvl w:val="0"/>
          <w:numId w:val="3"/>
        </w:numPr>
        <w:tabs>
          <w:tab w:val="clear" w:pos="720"/>
          <w:tab w:val="left" w:pos="426"/>
        </w:tabs>
        <w:ind w:left="284" w:right="-1"/>
        <w:jc w:val="both"/>
        <w:rPr>
          <w:rFonts w:ascii="Times New Roman" w:hAnsi="Times New Roman" w:cs="Times New Roman"/>
        </w:rPr>
      </w:pPr>
      <w:r w:rsidRPr="000579B4">
        <w:rPr>
          <w:rFonts w:ascii="Times New Roman" w:hAnsi="Times New Roman" w:cs="Times New Roman"/>
        </w:rPr>
        <w:t xml:space="preserve">Wysokość wynagrodzenia przysługującego Wykonawcy za wykonanie przedmiotu umowy określonego w § 1 wynosi: </w:t>
      </w:r>
      <w:r w:rsidR="00572BB0">
        <w:rPr>
          <w:rFonts w:ascii="Times New Roman" w:hAnsi="Times New Roman" w:cs="Times New Roman"/>
          <w:b/>
          <w:bCs/>
        </w:rPr>
        <w:t>………………</w:t>
      </w:r>
      <w:r w:rsidR="0016032E" w:rsidRPr="000579B4">
        <w:rPr>
          <w:rFonts w:ascii="Times New Roman" w:hAnsi="Times New Roman" w:cs="Times New Roman"/>
        </w:rPr>
        <w:t xml:space="preserve"> </w:t>
      </w:r>
      <w:r w:rsidRPr="000579B4">
        <w:rPr>
          <w:rFonts w:ascii="Times New Roman" w:hAnsi="Times New Roman" w:cs="Times New Roman"/>
        </w:rPr>
        <w:t>zł  brutto (słownie:</w:t>
      </w:r>
      <w:r w:rsidR="0016032E" w:rsidRPr="000579B4">
        <w:rPr>
          <w:rFonts w:ascii="Times New Roman" w:hAnsi="Times New Roman" w:cs="Times New Roman"/>
        </w:rPr>
        <w:t xml:space="preserve"> </w:t>
      </w:r>
      <w:r w:rsidR="00572BB0">
        <w:rPr>
          <w:rFonts w:ascii="Times New Roman" w:hAnsi="Times New Roman" w:cs="Times New Roman"/>
          <w:i/>
          <w:iCs/>
        </w:rPr>
        <w:t>……………..</w:t>
      </w:r>
      <w:r w:rsidR="0016032E" w:rsidRPr="000579B4">
        <w:rPr>
          <w:rFonts w:ascii="Times New Roman" w:hAnsi="Times New Roman" w:cs="Times New Roman"/>
          <w:i/>
          <w:iCs/>
        </w:rPr>
        <w:t xml:space="preserve"> złotych 00/100</w:t>
      </w:r>
      <w:r w:rsidRPr="000579B4">
        <w:rPr>
          <w:rFonts w:ascii="Times New Roman" w:hAnsi="Times New Roman" w:cs="Times New Roman"/>
        </w:rPr>
        <w:t>)</w:t>
      </w:r>
      <w:r w:rsidR="00546E08" w:rsidRPr="000579B4">
        <w:rPr>
          <w:rFonts w:ascii="Times New Roman" w:hAnsi="Times New Roman" w:cs="Times New Roman"/>
        </w:rPr>
        <w:t xml:space="preserve">, w tym podatek VAT w wysokości </w:t>
      </w:r>
      <w:r w:rsidR="00572BB0">
        <w:rPr>
          <w:rFonts w:ascii="Times New Roman" w:hAnsi="Times New Roman" w:cs="Times New Roman"/>
          <w:b/>
          <w:bCs/>
        </w:rPr>
        <w:t>……………..</w:t>
      </w:r>
      <w:r w:rsidR="00546E08" w:rsidRPr="000579B4">
        <w:rPr>
          <w:rFonts w:ascii="Times New Roman" w:hAnsi="Times New Roman" w:cs="Times New Roman"/>
        </w:rPr>
        <w:t xml:space="preserve"> zł (słownie: </w:t>
      </w:r>
      <w:r w:rsidR="00572BB0">
        <w:rPr>
          <w:rFonts w:ascii="Times New Roman" w:hAnsi="Times New Roman" w:cs="Times New Roman"/>
          <w:i/>
          <w:iCs/>
        </w:rPr>
        <w:t>…………….</w:t>
      </w:r>
      <w:r w:rsidR="00977AAC" w:rsidRPr="000579B4">
        <w:rPr>
          <w:rFonts w:ascii="Times New Roman" w:hAnsi="Times New Roman" w:cs="Times New Roman"/>
          <w:i/>
          <w:iCs/>
        </w:rPr>
        <w:t>złotych</w:t>
      </w:r>
      <w:r w:rsidR="00572BB0">
        <w:rPr>
          <w:rFonts w:ascii="Times New Roman" w:hAnsi="Times New Roman" w:cs="Times New Roman"/>
          <w:i/>
          <w:iCs/>
        </w:rPr>
        <w:t>).</w:t>
      </w:r>
    </w:p>
    <w:p w14:paraId="35C7E107" w14:textId="13EFF95C" w:rsidR="001357FF" w:rsidRPr="000579B4" w:rsidRDefault="001357FF" w:rsidP="00B15C8C">
      <w:pPr>
        <w:numPr>
          <w:ilvl w:val="0"/>
          <w:numId w:val="3"/>
        </w:numPr>
        <w:tabs>
          <w:tab w:val="left" w:pos="342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 xml:space="preserve">Wynagrodzenie wskazane w ust.1 obejmuje wynagrodzenie za przeniesienie autorskich praw majątkowych w zakresie wskazanym w § 1 ust. 2. </w:t>
      </w:r>
    </w:p>
    <w:p w14:paraId="6FE1AF3C" w14:textId="63FBE5D0" w:rsidR="001357FF" w:rsidRPr="000579B4" w:rsidRDefault="001357FF" w:rsidP="00B15C8C">
      <w:pPr>
        <w:numPr>
          <w:ilvl w:val="0"/>
          <w:numId w:val="3"/>
        </w:numPr>
        <w:tabs>
          <w:tab w:val="left" w:pos="342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Wynagrodzenie wskazane w ust.1 wyczerpuje wszystkie roszczenia Wykonawcy z tytułu wykonania przedmiotu umowy.</w:t>
      </w:r>
    </w:p>
    <w:p w14:paraId="34A02A45" w14:textId="40AE1B99" w:rsidR="001E48DB" w:rsidRPr="000579B4" w:rsidRDefault="001F421F" w:rsidP="00B15C8C">
      <w:pPr>
        <w:numPr>
          <w:ilvl w:val="0"/>
          <w:numId w:val="3"/>
        </w:numPr>
        <w:tabs>
          <w:tab w:val="left" w:pos="342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Zamawiający dopuszcza możliwość dokonania płatności częściowych, za wykonanie poszczególnych części przedmiotu umowy, zgodnie z poniższym podziałem:</w:t>
      </w:r>
      <w:r w:rsidR="001E48DB" w:rsidRPr="000579B4">
        <w:rPr>
          <w:rFonts w:ascii="Times New Roman" w:hAnsi="Times New Roman"/>
          <w:kern w:val="2"/>
          <w:sz w:val="24"/>
        </w:rPr>
        <w:t xml:space="preserve"> </w:t>
      </w:r>
    </w:p>
    <w:p w14:paraId="2761A841" w14:textId="1094A0EB" w:rsidR="001E48DB" w:rsidRPr="000579B4" w:rsidRDefault="001E48DB" w:rsidP="00B15C8C">
      <w:pPr>
        <w:tabs>
          <w:tab w:val="left" w:pos="342"/>
          <w:tab w:val="left" w:pos="720"/>
        </w:tabs>
        <w:spacing w:line="276" w:lineRule="auto"/>
        <w:ind w:left="342" w:right="-1"/>
        <w:jc w:val="both"/>
        <w:rPr>
          <w:rFonts w:ascii="Times New Roman" w:hAnsi="Times New Roman"/>
          <w:kern w:val="2"/>
          <w:sz w:val="24"/>
        </w:rPr>
      </w:pPr>
      <w:r w:rsidRPr="000579B4">
        <w:rPr>
          <w:rFonts w:ascii="Times New Roman" w:hAnsi="Times New Roman"/>
          <w:kern w:val="2"/>
          <w:sz w:val="24"/>
        </w:rPr>
        <w:t>a) 20 % po przekazaniu zatwierdzonej koncepcji Projektu oraz Mapy do celów projektowych</w:t>
      </w:r>
    </w:p>
    <w:p w14:paraId="6374A3AF" w14:textId="4B4E075B" w:rsidR="001E48DB" w:rsidRPr="000579B4" w:rsidRDefault="001E48DB" w:rsidP="00B15C8C">
      <w:pPr>
        <w:tabs>
          <w:tab w:val="left" w:pos="342"/>
          <w:tab w:val="left" w:pos="720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kern w:val="2"/>
          <w:sz w:val="24"/>
        </w:rPr>
        <w:t>b) 80% po przekazaniu Dokumentacji Zamawiającemu.</w:t>
      </w:r>
    </w:p>
    <w:p w14:paraId="7F9793F0" w14:textId="7571DCF9" w:rsidR="00120819" w:rsidRPr="000579B4" w:rsidRDefault="00E979F9" w:rsidP="00B15C8C">
      <w:pPr>
        <w:numPr>
          <w:ilvl w:val="0"/>
          <w:numId w:val="3"/>
        </w:numPr>
        <w:tabs>
          <w:tab w:val="left" w:pos="342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 xml:space="preserve">Faktura wystawiona przez Wykonawcę będzie płatna w formie przelewu w terminie </w:t>
      </w:r>
      <w:r w:rsidR="003E7A50" w:rsidRPr="000579B4">
        <w:rPr>
          <w:rFonts w:ascii="Times New Roman" w:hAnsi="Times New Roman"/>
          <w:sz w:val="24"/>
        </w:rPr>
        <w:t>30</w:t>
      </w:r>
      <w:r w:rsidRPr="000579B4">
        <w:rPr>
          <w:rFonts w:ascii="Times New Roman" w:hAnsi="Times New Roman"/>
          <w:sz w:val="24"/>
        </w:rPr>
        <w:t xml:space="preserve"> dni od daty jej wpływu do Zamawiającego.</w:t>
      </w:r>
    </w:p>
    <w:p w14:paraId="12FFFA6D" w14:textId="65562626" w:rsidR="001357FF" w:rsidRPr="000579B4" w:rsidRDefault="001357FF" w:rsidP="00B15C8C">
      <w:pPr>
        <w:numPr>
          <w:ilvl w:val="0"/>
          <w:numId w:val="3"/>
        </w:numPr>
        <w:tabs>
          <w:tab w:val="left" w:pos="342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Podstawą do wystawienia faktury, będzie podpisany obustronnie protokół zdawczo-odbiorczy.</w:t>
      </w:r>
    </w:p>
    <w:p w14:paraId="75136BCD" w14:textId="77777777" w:rsidR="00120819" w:rsidRPr="000579B4" w:rsidRDefault="00E979F9" w:rsidP="00B15C8C">
      <w:pPr>
        <w:numPr>
          <w:ilvl w:val="0"/>
          <w:numId w:val="3"/>
        </w:numPr>
        <w:tabs>
          <w:tab w:val="left" w:pos="342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Strony uznają za dzień dokonania zapłaty, datę obciążenia rachunku Zamawiającego.</w:t>
      </w:r>
    </w:p>
    <w:p w14:paraId="247E1FBC" w14:textId="77777777" w:rsidR="00977AAC" w:rsidRPr="000579B4" w:rsidRDefault="00977AAC" w:rsidP="00B15C8C">
      <w:pPr>
        <w:tabs>
          <w:tab w:val="left" w:pos="342"/>
          <w:tab w:val="left" w:pos="720"/>
        </w:tabs>
        <w:spacing w:line="276" w:lineRule="auto"/>
        <w:ind w:left="342" w:right="-1"/>
        <w:jc w:val="both"/>
        <w:rPr>
          <w:rFonts w:ascii="Times New Roman" w:hAnsi="Times New Roman"/>
          <w:sz w:val="24"/>
        </w:rPr>
      </w:pPr>
    </w:p>
    <w:p w14:paraId="051B7D01" w14:textId="77777777" w:rsidR="00120819" w:rsidRPr="000579B4" w:rsidRDefault="00E979F9" w:rsidP="00B15C8C">
      <w:pPr>
        <w:pStyle w:val="Tekstpodstawowy"/>
        <w:tabs>
          <w:tab w:val="left" w:pos="450"/>
        </w:tabs>
        <w:spacing w:line="276" w:lineRule="auto"/>
        <w:ind w:right="-1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§ 4</w:t>
      </w:r>
    </w:p>
    <w:p w14:paraId="0A9747A3" w14:textId="77777777" w:rsidR="00120819" w:rsidRPr="000579B4" w:rsidRDefault="00E979F9" w:rsidP="00B15C8C">
      <w:pPr>
        <w:pStyle w:val="Tekstpodstawowy"/>
        <w:numPr>
          <w:ilvl w:val="0"/>
          <w:numId w:val="4"/>
        </w:numPr>
        <w:tabs>
          <w:tab w:val="left" w:pos="147"/>
        </w:tabs>
        <w:spacing w:line="276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Wykonawca zapłaci Zamawiającemu karę umowną:</w:t>
      </w:r>
    </w:p>
    <w:p w14:paraId="68A3FB80" w14:textId="0B8EA6D0" w:rsidR="00120819" w:rsidRPr="000579B4" w:rsidRDefault="00E979F9" w:rsidP="00B15C8C">
      <w:pPr>
        <w:pStyle w:val="Tekstpodstawowy"/>
        <w:numPr>
          <w:ilvl w:val="1"/>
          <w:numId w:val="4"/>
        </w:numPr>
        <w:spacing w:line="276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 xml:space="preserve">za odstąpienie od umowy przez Zamawiającego z przyczyn, za które ponosi odpowiedzialność Wykonawca– w wysokości 10 % wynagrodzenia umownego brutto </w:t>
      </w:r>
      <w:r w:rsidR="00F51499">
        <w:rPr>
          <w:rFonts w:ascii="Times New Roman" w:hAnsi="Times New Roman"/>
          <w:iCs/>
          <w:sz w:val="24"/>
          <w:szCs w:val="24"/>
        </w:rPr>
        <w:t xml:space="preserve">                 </w:t>
      </w:r>
      <w:r w:rsidRPr="000579B4">
        <w:rPr>
          <w:rFonts w:ascii="Times New Roman" w:hAnsi="Times New Roman"/>
          <w:iCs/>
          <w:sz w:val="24"/>
          <w:szCs w:val="24"/>
        </w:rPr>
        <w:t>za przedmiot umowy,</w:t>
      </w:r>
    </w:p>
    <w:p w14:paraId="75F43BAF" w14:textId="0D0B620C" w:rsidR="00120819" w:rsidRPr="000579B4" w:rsidRDefault="00E979F9" w:rsidP="00B15C8C">
      <w:pPr>
        <w:pStyle w:val="Tekstpodstawowy"/>
        <w:numPr>
          <w:ilvl w:val="1"/>
          <w:numId w:val="4"/>
        </w:numPr>
        <w:spacing w:line="276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 xml:space="preserve">za zwłokę w wykonaniu przedmiotu umowy w terminie określonym w § 2 ust. 1, </w:t>
      </w:r>
      <w:r w:rsidR="00F51499">
        <w:rPr>
          <w:rFonts w:ascii="Times New Roman" w:hAnsi="Times New Roman"/>
          <w:iCs/>
          <w:sz w:val="24"/>
          <w:szCs w:val="24"/>
        </w:rPr>
        <w:t xml:space="preserve">                        </w:t>
      </w:r>
      <w:r w:rsidRPr="000579B4">
        <w:rPr>
          <w:rFonts w:ascii="Times New Roman" w:hAnsi="Times New Roman"/>
          <w:iCs/>
          <w:sz w:val="24"/>
          <w:szCs w:val="24"/>
        </w:rPr>
        <w:t xml:space="preserve">w wysokości 0,5 % wynagrodzenia umownego brutto, za każdy dzień zwłoki. </w:t>
      </w:r>
    </w:p>
    <w:p w14:paraId="384C38D7" w14:textId="09BB7715" w:rsidR="00120819" w:rsidRPr="000579B4" w:rsidRDefault="00E979F9" w:rsidP="00B15C8C">
      <w:pPr>
        <w:pStyle w:val="Tekstpodstawowy"/>
        <w:numPr>
          <w:ilvl w:val="0"/>
          <w:numId w:val="4"/>
        </w:numPr>
        <w:spacing w:line="276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Zamawiający zapłaci Wykonawcy karę umowną</w:t>
      </w:r>
      <w:r w:rsidR="001F421F" w:rsidRPr="000579B4">
        <w:rPr>
          <w:rFonts w:ascii="Times New Roman" w:hAnsi="Times New Roman"/>
          <w:iCs/>
          <w:sz w:val="24"/>
          <w:szCs w:val="24"/>
        </w:rPr>
        <w:t xml:space="preserve"> </w:t>
      </w:r>
      <w:r w:rsidRPr="000579B4">
        <w:rPr>
          <w:rFonts w:ascii="Times New Roman" w:hAnsi="Times New Roman"/>
          <w:iCs/>
          <w:sz w:val="24"/>
          <w:szCs w:val="24"/>
        </w:rPr>
        <w:t xml:space="preserve">za odstąpienie od umowy przez Wykonawcę </w:t>
      </w:r>
      <w:r w:rsidR="00F51499">
        <w:rPr>
          <w:rFonts w:ascii="Times New Roman" w:hAnsi="Times New Roman"/>
          <w:iCs/>
          <w:sz w:val="24"/>
          <w:szCs w:val="24"/>
        </w:rPr>
        <w:t xml:space="preserve">                     </w:t>
      </w:r>
      <w:r w:rsidRPr="000579B4">
        <w:rPr>
          <w:rFonts w:ascii="Times New Roman" w:hAnsi="Times New Roman"/>
          <w:iCs/>
          <w:sz w:val="24"/>
          <w:szCs w:val="24"/>
        </w:rPr>
        <w:t>z przyczyn, za które ponosi odpowiedzialność Zamawiający – w wysokości 10 % wynagrodzenia umownego brutto.</w:t>
      </w:r>
    </w:p>
    <w:p w14:paraId="7AC7C0F3" w14:textId="0836093E" w:rsidR="00866A0A" w:rsidRPr="000579B4" w:rsidRDefault="00866A0A" w:rsidP="00F51499">
      <w:pPr>
        <w:numPr>
          <w:ilvl w:val="0"/>
          <w:numId w:val="4"/>
        </w:numPr>
        <w:tabs>
          <w:tab w:val="num" w:pos="786"/>
        </w:tabs>
        <w:suppressAutoHyphens w:val="0"/>
        <w:autoSpaceDE w:val="0"/>
        <w:autoSpaceDN w:val="0"/>
        <w:adjustRightInd w:val="0"/>
        <w:spacing w:before="60" w:line="276" w:lineRule="auto"/>
        <w:ind w:right="-1"/>
        <w:jc w:val="both"/>
        <w:rPr>
          <w:rFonts w:ascii="Times New Roman" w:hAnsi="Times New Roman"/>
          <w:sz w:val="24"/>
          <w:lang w:eastAsia="pl-PL"/>
        </w:rPr>
      </w:pPr>
      <w:r w:rsidRPr="000579B4">
        <w:rPr>
          <w:rFonts w:ascii="Times New Roman" w:hAnsi="Times New Roman"/>
          <w:sz w:val="24"/>
        </w:rPr>
        <w:t xml:space="preserve">Wykonawca zobowiązuje się do usunięcia wad dokumentacji projektowo – kosztorysowej </w:t>
      </w:r>
      <w:r w:rsidR="00F51499">
        <w:rPr>
          <w:rFonts w:ascii="Times New Roman" w:hAnsi="Times New Roman"/>
          <w:sz w:val="24"/>
        </w:rPr>
        <w:t xml:space="preserve">                 </w:t>
      </w:r>
      <w:r w:rsidRPr="000579B4">
        <w:rPr>
          <w:rFonts w:ascii="Times New Roman" w:hAnsi="Times New Roman"/>
          <w:sz w:val="24"/>
        </w:rPr>
        <w:t xml:space="preserve">w następujących terminach: </w:t>
      </w:r>
    </w:p>
    <w:p w14:paraId="71CF221A" w14:textId="77777777" w:rsidR="00F51499" w:rsidRDefault="00866A0A" w:rsidP="00F51499">
      <w:pPr>
        <w:tabs>
          <w:tab w:val="left" w:pos="284"/>
        </w:tabs>
        <w:suppressAutoHyphens w:val="0"/>
        <w:autoSpaceDE w:val="0"/>
        <w:autoSpaceDN w:val="0"/>
        <w:adjustRightInd w:val="0"/>
        <w:spacing w:before="60" w:line="276" w:lineRule="auto"/>
        <w:ind w:left="284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a)  wad ujawnionych w okresie budowy – w terminie nie dłuższym niż 3 dni kalendarzowe,</w:t>
      </w:r>
    </w:p>
    <w:p w14:paraId="23782287" w14:textId="13E275D5" w:rsidR="00866A0A" w:rsidRDefault="00866A0A" w:rsidP="00F51499">
      <w:pPr>
        <w:tabs>
          <w:tab w:val="left" w:pos="284"/>
        </w:tabs>
        <w:suppressAutoHyphens w:val="0"/>
        <w:autoSpaceDE w:val="0"/>
        <w:autoSpaceDN w:val="0"/>
        <w:adjustRightInd w:val="0"/>
        <w:spacing w:before="60" w:line="276" w:lineRule="auto"/>
        <w:ind w:left="284"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sz w:val="24"/>
        </w:rPr>
        <w:t>b) pozostałych – w terminie nie dłuższym niż 7 dni kalendarzowych od daty ich zgłoszenia przez Zamawiającego lub osoby upoważnione, o ile strony nie ustalą w danym przypadku innego terminu.</w:t>
      </w:r>
    </w:p>
    <w:p w14:paraId="626D9DB2" w14:textId="77777777" w:rsidR="000579B4" w:rsidRPr="000579B4" w:rsidRDefault="000579B4" w:rsidP="00B15C8C">
      <w:pPr>
        <w:tabs>
          <w:tab w:val="left" w:pos="284"/>
        </w:tabs>
        <w:suppressAutoHyphens w:val="0"/>
        <w:autoSpaceDE w:val="0"/>
        <w:autoSpaceDN w:val="0"/>
        <w:adjustRightInd w:val="0"/>
        <w:spacing w:before="60" w:line="276" w:lineRule="auto"/>
        <w:ind w:left="284" w:right="-1"/>
        <w:jc w:val="both"/>
        <w:rPr>
          <w:rFonts w:ascii="Times New Roman" w:hAnsi="Times New Roman"/>
          <w:sz w:val="24"/>
        </w:rPr>
      </w:pPr>
    </w:p>
    <w:p w14:paraId="37F845F5" w14:textId="4D714DF8" w:rsidR="00B15C8C" w:rsidRPr="000579B4" w:rsidRDefault="00B15C8C" w:rsidP="00B15C8C">
      <w:pPr>
        <w:numPr>
          <w:ilvl w:val="0"/>
          <w:numId w:val="4"/>
        </w:numPr>
        <w:tabs>
          <w:tab w:val="num" w:pos="786"/>
        </w:tabs>
        <w:suppressAutoHyphens w:val="0"/>
        <w:autoSpaceDE w:val="0"/>
        <w:autoSpaceDN w:val="0"/>
        <w:adjustRightInd w:val="0"/>
        <w:spacing w:before="60" w:line="276" w:lineRule="auto"/>
        <w:ind w:right="-1"/>
        <w:jc w:val="both"/>
        <w:rPr>
          <w:rFonts w:ascii="Times New Roman" w:hAnsi="Times New Roman"/>
          <w:sz w:val="24"/>
          <w:lang w:eastAsia="pl-PL"/>
        </w:rPr>
      </w:pPr>
      <w:r w:rsidRPr="000579B4">
        <w:rPr>
          <w:rFonts w:ascii="Times New Roman" w:hAnsi="Times New Roman"/>
          <w:sz w:val="24"/>
        </w:rPr>
        <w:t xml:space="preserve">Jeżeli Dokumentacja projektowa lub jej cześć przekazana Zamawiającemu nie będzie zgodna </w:t>
      </w:r>
      <w:r w:rsidR="00F51499">
        <w:rPr>
          <w:rFonts w:ascii="Times New Roman" w:hAnsi="Times New Roman"/>
          <w:sz w:val="24"/>
        </w:rPr>
        <w:t xml:space="preserve">               </w:t>
      </w:r>
      <w:r w:rsidRPr="000579B4">
        <w:rPr>
          <w:rFonts w:ascii="Times New Roman" w:hAnsi="Times New Roman"/>
          <w:sz w:val="24"/>
        </w:rPr>
        <w:t xml:space="preserve">z postanowieniami niniejszej umowy oraz zgłoszonymi przez Zamawiającego zastrzeżeniami lub wyjaśnienia Wykonawcy uzasadniające odmowę usunięcia zgłoszonych przez Zamawiającego nieprawidłowości nie będą merytorycznie uzasadnione, Zamawiającemu przysługuje prawo                </w:t>
      </w:r>
      <w:r w:rsidRPr="000579B4">
        <w:rPr>
          <w:rFonts w:ascii="Times New Roman" w:hAnsi="Times New Roman"/>
          <w:sz w:val="24"/>
        </w:rPr>
        <w:lastRenderedPageBreak/>
        <w:t xml:space="preserve">odstąpienia od umowy ze skutkiem na dzień otrzymania przez Wykonawcę oświadczenia </w:t>
      </w:r>
      <w:r w:rsidR="00F51499">
        <w:rPr>
          <w:rFonts w:ascii="Times New Roman" w:hAnsi="Times New Roman"/>
          <w:sz w:val="24"/>
        </w:rPr>
        <w:t xml:space="preserve">                   </w:t>
      </w:r>
      <w:r w:rsidRPr="000579B4">
        <w:rPr>
          <w:rFonts w:ascii="Times New Roman" w:hAnsi="Times New Roman"/>
          <w:sz w:val="24"/>
        </w:rPr>
        <w:t>o</w:t>
      </w:r>
      <w:r w:rsidR="00136A6B">
        <w:rPr>
          <w:rFonts w:ascii="Times New Roman" w:hAnsi="Times New Roman"/>
          <w:sz w:val="24"/>
        </w:rPr>
        <w:t xml:space="preserve"> </w:t>
      </w:r>
      <w:r w:rsidRPr="000579B4">
        <w:rPr>
          <w:rFonts w:ascii="Times New Roman" w:hAnsi="Times New Roman"/>
          <w:sz w:val="24"/>
        </w:rPr>
        <w:t>odstąpieniu, pod warunkiem uprzedniego wyczerpania możliwości polubownego wyjaśnienia przyczyn zaistniałej niezgodności.</w:t>
      </w:r>
    </w:p>
    <w:p w14:paraId="58906ED2" w14:textId="77777777" w:rsidR="00B15C8C" w:rsidRPr="000579B4" w:rsidRDefault="00B15C8C" w:rsidP="00B15C8C">
      <w:pPr>
        <w:tabs>
          <w:tab w:val="left" w:pos="284"/>
        </w:tabs>
        <w:suppressAutoHyphens w:val="0"/>
        <w:autoSpaceDE w:val="0"/>
        <w:autoSpaceDN w:val="0"/>
        <w:adjustRightInd w:val="0"/>
        <w:spacing w:before="60" w:line="276" w:lineRule="auto"/>
        <w:ind w:left="284" w:right="-1"/>
        <w:jc w:val="both"/>
        <w:rPr>
          <w:rFonts w:ascii="Times New Roman" w:hAnsi="Times New Roman"/>
          <w:sz w:val="24"/>
        </w:rPr>
      </w:pPr>
    </w:p>
    <w:p w14:paraId="4A38E2DA" w14:textId="77777777" w:rsidR="001F421F" w:rsidRPr="000579B4" w:rsidRDefault="001F421F" w:rsidP="00B15C8C">
      <w:pPr>
        <w:pStyle w:val="Tekstpodstawowy"/>
        <w:tabs>
          <w:tab w:val="left" w:pos="0"/>
        </w:tabs>
        <w:spacing w:line="276" w:lineRule="auto"/>
        <w:ind w:right="-1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§ 5</w:t>
      </w:r>
    </w:p>
    <w:p w14:paraId="751E4586" w14:textId="47AC6F8A" w:rsidR="001F421F" w:rsidRPr="000579B4" w:rsidRDefault="001F421F" w:rsidP="00B15C8C">
      <w:pPr>
        <w:pStyle w:val="Default"/>
        <w:numPr>
          <w:ilvl w:val="3"/>
          <w:numId w:val="7"/>
        </w:numPr>
        <w:tabs>
          <w:tab w:val="clear" w:pos="1876"/>
          <w:tab w:val="left" w:pos="1560"/>
        </w:tabs>
        <w:spacing w:line="276" w:lineRule="auto"/>
        <w:ind w:left="284" w:right="-1" w:hanging="284"/>
        <w:jc w:val="both"/>
        <w:rPr>
          <w:rFonts w:ascii="Times New Roman" w:hAnsi="Times New Roman" w:cs="Times New Roman"/>
        </w:rPr>
      </w:pPr>
      <w:r w:rsidRPr="000579B4">
        <w:rPr>
          <w:rFonts w:ascii="Times New Roman" w:hAnsi="Times New Roman" w:cs="Times New Roman"/>
        </w:rPr>
        <w:t xml:space="preserve">Wykonawca przekaże Zamawiającemu oświadczenie, że przedmiot niniejszego zamówienia </w:t>
      </w:r>
      <w:r w:rsidR="00977AAC" w:rsidRPr="000579B4">
        <w:rPr>
          <w:rFonts w:ascii="Times New Roman" w:hAnsi="Times New Roman" w:cs="Times New Roman"/>
        </w:rPr>
        <w:t xml:space="preserve"> </w:t>
      </w:r>
      <w:r w:rsidRPr="000579B4">
        <w:rPr>
          <w:rFonts w:ascii="Times New Roman" w:hAnsi="Times New Roman" w:cs="Times New Roman"/>
        </w:rPr>
        <w:t>został wykonany zgodnie z umową, zasadami współczesnej wiedzy technicznej, normami oraz obowiązującymi przepisami i jest kompletny z punktu widzenia celu któremu ma służyć.</w:t>
      </w:r>
    </w:p>
    <w:p w14:paraId="3D8C31B2" w14:textId="3C4179E6" w:rsidR="001F421F" w:rsidRPr="000579B4" w:rsidRDefault="001F421F" w:rsidP="00B15C8C">
      <w:pPr>
        <w:pStyle w:val="Tekstpodstawowy"/>
        <w:numPr>
          <w:ilvl w:val="0"/>
          <w:numId w:val="7"/>
        </w:numPr>
        <w:tabs>
          <w:tab w:val="left" w:pos="1560"/>
        </w:tabs>
        <w:spacing w:line="276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sz w:val="24"/>
          <w:szCs w:val="24"/>
        </w:rPr>
        <w:t xml:space="preserve">Strony zobowiązują się do wzajemnego i niezwłocznego powiadamiania się na piśmie </w:t>
      </w:r>
      <w:r w:rsidR="00977AAC" w:rsidRPr="000579B4">
        <w:rPr>
          <w:rFonts w:ascii="Times New Roman" w:hAnsi="Times New Roman"/>
          <w:sz w:val="24"/>
          <w:szCs w:val="24"/>
        </w:rPr>
        <w:t xml:space="preserve">                          </w:t>
      </w:r>
      <w:r w:rsidRPr="000579B4">
        <w:rPr>
          <w:rFonts w:ascii="Times New Roman" w:hAnsi="Times New Roman"/>
          <w:sz w:val="24"/>
          <w:szCs w:val="24"/>
        </w:rPr>
        <w:t>o zaistniałych przeszkodach w wypełnianiu wzajemnych zobowiązań w trakcie wykonywania przedmiotu umowy.</w:t>
      </w:r>
    </w:p>
    <w:p w14:paraId="0CAA8CF5" w14:textId="77777777" w:rsidR="00B15C8C" w:rsidRPr="000579B4" w:rsidRDefault="00B15C8C" w:rsidP="00B15C8C">
      <w:pPr>
        <w:pStyle w:val="Tekstpodstawowy"/>
        <w:tabs>
          <w:tab w:val="left" w:pos="284"/>
          <w:tab w:val="left" w:pos="1560"/>
        </w:tabs>
        <w:spacing w:line="276" w:lineRule="auto"/>
        <w:ind w:left="284" w:right="-1"/>
        <w:jc w:val="both"/>
        <w:rPr>
          <w:rFonts w:ascii="Times New Roman" w:hAnsi="Times New Roman"/>
          <w:sz w:val="24"/>
          <w:szCs w:val="24"/>
        </w:rPr>
      </w:pPr>
    </w:p>
    <w:p w14:paraId="04643D20" w14:textId="77777777" w:rsidR="00120819" w:rsidRPr="000579B4" w:rsidRDefault="00E979F9" w:rsidP="00B15C8C">
      <w:pPr>
        <w:pStyle w:val="Tekstpodstawowy"/>
        <w:tabs>
          <w:tab w:val="left" w:pos="0"/>
        </w:tabs>
        <w:spacing w:line="276" w:lineRule="auto"/>
        <w:ind w:right="-1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§ 6</w:t>
      </w:r>
    </w:p>
    <w:p w14:paraId="1489A8B4" w14:textId="237412F1" w:rsidR="00120819" w:rsidRPr="000579B4" w:rsidRDefault="00E979F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Wszelkie zmiany i uzupełnienia treści umowy mogą być dokonywane wyłącznie w formie aneksu podpisanego przez obie Strony, pod rygorem nieważności.</w:t>
      </w:r>
    </w:p>
    <w:p w14:paraId="31781EFD" w14:textId="77777777" w:rsidR="00B15C8C" w:rsidRPr="000579B4" w:rsidRDefault="00B15C8C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0019BE16" w14:textId="77777777" w:rsidR="00120819" w:rsidRPr="000579B4" w:rsidRDefault="00E979F9" w:rsidP="00B15C8C">
      <w:pPr>
        <w:pStyle w:val="Tekstpodstawowy"/>
        <w:tabs>
          <w:tab w:val="left" w:pos="0"/>
        </w:tabs>
        <w:spacing w:line="276" w:lineRule="auto"/>
        <w:ind w:right="-1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§ 7</w:t>
      </w:r>
    </w:p>
    <w:p w14:paraId="769E0A69" w14:textId="77777777" w:rsidR="00120819" w:rsidRPr="000579B4" w:rsidRDefault="00E979F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Ewentualne spory, powstałe na tle wykonania umowy, Strony poddają rozstrzygnięciu właściwego dla siedziby Zamawiającego sądu powszechnego.</w:t>
      </w:r>
    </w:p>
    <w:p w14:paraId="6FB3B48C" w14:textId="77777777" w:rsidR="001F421F" w:rsidRPr="000579B4" w:rsidRDefault="001F421F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280255BC" w14:textId="77777777" w:rsidR="00120819" w:rsidRPr="000579B4" w:rsidRDefault="00E979F9" w:rsidP="00B15C8C">
      <w:pPr>
        <w:pStyle w:val="Tekstpodstawowy"/>
        <w:tabs>
          <w:tab w:val="left" w:pos="0"/>
        </w:tabs>
        <w:spacing w:line="276" w:lineRule="auto"/>
        <w:ind w:right="-1"/>
        <w:rPr>
          <w:rFonts w:ascii="Times New Roman" w:hAnsi="Times New Roman"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>§ 8</w:t>
      </w:r>
    </w:p>
    <w:p w14:paraId="7C9FCAA9" w14:textId="563A90EC" w:rsidR="00120819" w:rsidRPr="000579B4" w:rsidRDefault="00E979F9" w:rsidP="00B15C8C">
      <w:pPr>
        <w:spacing w:line="276" w:lineRule="auto"/>
        <w:ind w:right="-1"/>
        <w:jc w:val="both"/>
        <w:rPr>
          <w:rFonts w:ascii="Times New Roman" w:hAnsi="Times New Roman"/>
          <w:sz w:val="24"/>
        </w:rPr>
      </w:pPr>
      <w:r w:rsidRPr="000579B4">
        <w:rPr>
          <w:rFonts w:ascii="Times New Roman" w:hAnsi="Times New Roman"/>
          <w:iCs/>
          <w:sz w:val="24"/>
        </w:rPr>
        <w:t xml:space="preserve">Umowa została sporządzona </w:t>
      </w:r>
      <w:r w:rsidRPr="000579B4">
        <w:rPr>
          <w:rFonts w:ascii="Times New Roman" w:hAnsi="Times New Roman"/>
          <w:sz w:val="24"/>
        </w:rPr>
        <w:t>w trzech jednobrzmiących egzemplarzach, dwa z nich dla Zamawiającego</w:t>
      </w:r>
      <w:r w:rsidR="00F51499">
        <w:rPr>
          <w:rFonts w:ascii="Times New Roman" w:hAnsi="Times New Roman"/>
          <w:sz w:val="24"/>
        </w:rPr>
        <w:t xml:space="preserve"> </w:t>
      </w:r>
      <w:r w:rsidRPr="000579B4">
        <w:rPr>
          <w:rFonts w:ascii="Times New Roman" w:hAnsi="Times New Roman"/>
          <w:sz w:val="24"/>
        </w:rPr>
        <w:t>i jeden dla Wykonawcy.</w:t>
      </w:r>
    </w:p>
    <w:p w14:paraId="192EAC89" w14:textId="77777777" w:rsidR="00120819" w:rsidRPr="000579B4" w:rsidRDefault="0012081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</w:p>
    <w:p w14:paraId="6B7FFFD9" w14:textId="77777777" w:rsidR="00977AAC" w:rsidRPr="000579B4" w:rsidRDefault="00977AAC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</w:p>
    <w:p w14:paraId="6DFEF10A" w14:textId="4CBDC668" w:rsidR="00B15C8C" w:rsidRDefault="00F5149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Załączniki:</w:t>
      </w:r>
    </w:p>
    <w:p w14:paraId="004EDF23" w14:textId="1F93C8FD" w:rsidR="00F51499" w:rsidRDefault="00F5149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Oferta wykonawcy z dnia: </w:t>
      </w:r>
      <w:r w:rsidR="00572BB0">
        <w:rPr>
          <w:rFonts w:ascii="Times New Roman" w:eastAsia="Calibri" w:hAnsi="Times New Roman"/>
          <w:sz w:val="24"/>
          <w:szCs w:val="24"/>
          <w:lang w:eastAsia="en-US"/>
        </w:rPr>
        <w:t>…………………..</w:t>
      </w:r>
      <w:r w:rsidR="00B55372" w:rsidRPr="000579B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r. </w:t>
      </w:r>
    </w:p>
    <w:p w14:paraId="33BCC329" w14:textId="77777777" w:rsidR="00F51499" w:rsidRPr="000579B4" w:rsidRDefault="00F5149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</w:p>
    <w:p w14:paraId="611B156A" w14:textId="77777777" w:rsidR="00977AAC" w:rsidRDefault="00977AAC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</w:p>
    <w:p w14:paraId="07467F9C" w14:textId="77777777" w:rsidR="00F51499" w:rsidRPr="000579B4" w:rsidRDefault="00F5149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iCs/>
          <w:sz w:val="24"/>
          <w:szCs w:val="24"/>
        </w:rPr>
      </w:pPr>
    </w:p>
    <w:p w14:paraId="2E9DB00E" w14:textId="77777777" w:rsidR="00120819" w:rsidRPr="000579B4" w:rsidRDefault="00E979F9" w:rsidP="00B15C8C">
      <w:pPr>
        <w:pStyle w:val="Tekstpodstawowy"/>
        <w:tabs>
          <w:tab w:val="left" w:pos="0"/>
        </w:tabs>
        <w:spacing w:line="276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  <w:r w:rsidRPr="000579B4">
        <w:rPr>
          <w:rFonts w:ascii="Times New Roman" w:hAnsi="Times New Roman"/>
          <w:iCs/>
          <w:sz w:val="24"/>
          <w:szCs w:val="24"/>
        </w:rPr>
        <w:tab/>
      </w:r>
      <w:r w:rsidRPr="000579B4">
        <w:rPr>
          <w:rFonts w:ascii="Times New Roman" w:hAnsi="Times New Roman"/>
          <w:b/>
          <w:bCs/>
          <w:iCs/>
          <w:sz w:val="24"/>
          <w:szCs w:val="24"/>
        </w:rPr>
        <w:t xml:space="preserve">      </w:t>
      </w:r>
      <w:r w:rsidRPr="000579B4">
        <w:rPr>
          <w:rFonts w:ascii="Times New Roman" w:hAnsi="Times New Roman"/>
          <w:b/>
          <w:bCs/>
          <w:i/>
          <w:sz w:val="24"/>
          <w:szCs w:val="24"/>
        </w:rPr>
        <w:t xml:space="preserve">Wykonawca: </w:t>
      </w:r>
      <w:r w:rsidRPr="000579B4">
        <w:rPr>
          <w:rFonts w:ascii="Times New Roman" w:hAnsi="Times New Roman"/>
          <w:b/>
          <w:bCs/>
          <w:i/>
          <w:sz w:val="24"/>
          <w:szCs w:val="24"/>
        </w:rPr>
        <w:tab/>
      </w:r>
      <w:r w:rsidRPr="000579B4">
        <w:rPr>
          <w:rFonts w:ascii="Times New Roman" w:hAnsi="Times New Roman"/>
          <w:b/>
          <w:bCs/>
          <w:iCs/>
          <w:sz w:val="24"/>
          <w:szCs w:val="24"/>
        </w:rPr>
        <w:tab/>
      </w:r>
      <w:r w:rsidRPr="000579B4">
        <w:rPr>
          <w:rFonts w:ascii="Times New Roman" w:hAnsi="Times New Roman"/>
          <w:b/>
          <w:bCs/>
          <w:iCs/>
          <w:sz w:val="24"/>
          <w:szCs w:val="24"/>
        </w:rPr>
        <w:tab/>
      </w:r>
      <w:r w:rsidRPr="000579B4">
        <w:rPr>
          <w:rFonts w:ascii="Times New Roman" w:hAnsi="Times New Roman"/>
          <w:b/>
          <w:bCs/>
          <w:iCs/>
          <w:sz w:val="24"/>
          <w:szCs w:val="24"/>
        </w:rPr>
        <w:tab/>
      </w:r>
      <w:r w:rsidRPr="000579B4">
        <w:rPr>
          <w:rFonts w:ascii="Times New Roman" w:hAnsi="Times New Roman"/>
          <w:b/>
          <w:bCs/>
          <w:iCs/>
          <w:sz w:val="24"/>
          <w:szCs w:val="24"/>
        </w:rPr>
        <w:tab/>
        <w:t xml:space="preserve">           </w:t>
      </w:r>
      <w:r w:rsidRPr="000579B4">
        <w:rPr>
          <w:rFonts w:ascii="Times New Roman" w:hAnsi="Times New Roman"/>
          <w:b/>
          <w:bCs/>
          <w:i/>
          <w:sz w:val="24"/>
          <w:szCs w:val="24"/>
        </w:rPr>
        <w:t xml:space="preserve"> Zamawiający:</w:t>
      </w:r>
      <w:r w:rsidRPr="000579B4">
        <w:rPr>
          <w:rFonts w:ascii="Times New Roman" w:hAnsi="Times New Roman"/>
          <w:b/>
          <w:bCs/>
          <w:iCs/>
          <w:sz w:val="24"/>
          <w:szCs w:val="24"/>
        </w:rPr>
        <w:tab/>
      </w:r>
    </w:p>
    <w:sectPr w:rsidR="00120819" w:rsidRPr="000579B4" w:rsidSect="00E979F9">
      <w:headerReference w:type="default" r:id="rId7"/>
      <w:pgSz w:w="11906" w:h="16838"/>
      <w:pgMar w:top="1418" w:right="1134" w:bottom="1134" w:left="1134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31113" w14:textId="77777777" w:rsidR="00E979F9" w:rsidRDefault="00E979F9">
      <w:r>
        <w:separator/>
      </w:r>
    </w:p>
  </w:endnote>
  <w:endnote w:type="continuationSeparator" w:id="0">
    <w:p w14:paraId="72F8F586" w14:textId="77777777" w:rsidR="00E979F9" w:rsidRDefault="00E9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imbus Sans L">
    <w:altName w:val="Arial"/>
    <w:charset w:val="EE"/>
    <w:family w:val="roman"/>
    <w:pitch w:val="default"/>
  </w:font>
  <w:font w:name="DejaVu Sans">
    <w:altName w:val="Segoe Print"/>
    <w:charset w:val="00"/>
    <w:family w:val="auto"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7C9F9" w14:textId="77777777" w:rsidR="00120819" w:rsidRDefault="00E979F9">
      <w:r>
        <w:separator/>
      </w:r>
    </w:p>
  </w:footnote>
  <w:footnote w:type="continuationSeparator" w:id="0">
    <w:p w14:paraId="36B9F471" w14:textId="77777777" w:rsidR="00120819" w:rsidRDefault="00E9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8BEF" w14:textId="77777777" w:rsidR="00120819" w:rsidRDefault="001208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360"/>
      </w:pPr>
      <w:rPr>
        <w:rFonts w:ascii="Times New Roman" w:hAnsi="Times New Roman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left" w:pos="6456"/>
        </w:tabs>
        <w:ind w:left="6456" w:hanging="360"/>
      </w:pPr>
    </w:lvl>
    <w:lvl w:ilvl="2">
      <w:start w:val="1"/>
      <w:numFmt w:val="lowerRoman"/>
      <w:lvlText w:val="%3."/>
      <w:lvlJc w:val="right"/>
      <w:pPr>
        <w:tabs>
          <w:tab w:val="left" w:pos="1156"/>
        </w:tabs>
        <w:ind w:left="1156" w:hanging="180"/>
      </w:pPr>
    </w:lvl>
    <w:lvl w:ilvl="3">
      <w:start w:val="1"/>
      <w:numFmt w:val="decimal"/>
      <w:lvlText w:val="%4."/>
      <w:lvlJc w:val="left"/>
      <w:pPr>
        <w:tabs>
          <w:tab w:val="left" w:pos="1876"/>
        </w:tabs>
        <w:ind w:left="1876" w:hanging="360"/>
      </w:pPr>
    </w:lvl>
    <w:lvl w:ilvl="4">
      <w:start w:val="1"/>
      <w:numFmt w:val="lowerLetter"/>
      <w:lvlText w:val="%5."/>
      <w:lvlJc w:val="left"/>
      <w:pPr>
        <w:tabs>
          <w:tab w:val="left" w:pos="2596"/>
        </w:tabs>
        <w:ind w:left="2596" w:hanging="360"/>
      </w:pPr>
    </w:lvl>
    <w:lvl w:ilvl="5">
      <w:start w:val="1"/>
      <w:numFmt w:val="lowerRoman"/>
      <w:lvlText w:val="%6."/>
      <w:lvlJc w:val="right"/>
      <w:pPr>
        <w:tabs>
          <w:tab w:val="left" w:pos="3316"/>
        </w:tabs>
        <w:ind w:left="3316" w:hanging="180"/>
      </w:pPr>
    </w:lvl>
    <w:lvl w:ilvl="6">
      <w:start w:val="1"/>
      <w:numFmt w:val="decimal"/>
      <w:lvlText w:val="%7."/>
      <w:lvlJc w:val="left"/>
      <w:pPr>
        <w:tabs>
          <w:tab w:val="left" w:pos="4036"/>
        </w:tabs>
        <w:ind w:left="4036" w:hanging="360"/>
      </w:pPr>
    </w:lvl>
    <w:lvl w:ilvl="7">
      <w:start w:val="1"/>
      <w:numFmt w:val="lowerLetter"/>
      <w:lvlText w:val="%8."/>
      <w:lvlJc w:val="left"/>
      <w:pPr>
        <w:tabs>
          <w:tab w:val="left" w:pos="4756"/>
        </w:tabs>
        <w:ind w:left="4756" w:hanging="360"/>
      </w:pPr>
    </w:lvl>
    <w:lvl w:ilvl="8">
      <w:start w:val="1"/>
      <w:numFmt w:val="lowerRoman"/>
      <w:lvlText w:val="%9."/>
      <w:lvlJc w:val="right"/>
      <w:pPr>
        <w:tabs>
          <w:tab w:val="left" w:pos="5476"/>
        </w:tabs>
        <w:ind w:left="5476" w:hanging="180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pStyle w:val="Nagwek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3" w15:restartNumberingAfterBreak="0">
    <w:nsid w:val="43600028"/>
    <w:multiLevelType w:val="multilevel"/>
    <w:tmpl w:val="BF205925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360"/>
      </w:pPr>
      <w:rPr>
        <w:rFonts w:ascii="Times New Roman" w:hAnsi="Times New Roman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left" w:pos="436"/>
        </w:tabs>
        <w:ind w:left="436" w:hanging="360"/>
      </w:pPr>
    </w:lvl>
    <w:lvl w:ilvl="2">
      <w:start w:val="1"/>
      <w:numFmt w:val="lowerRoman"/>
      <w:lvlText w:val="%3."/>
      <w:lvlJc w:val="right"/>
      <w:pPr>
        <w:tabs>
          <w:tab w:val="left" w:pos="1156"/>
        </w:tabs>
        <w:ind w:left="1156" w:hanging="180"/>
      </w:pPr>
    </w:lvl>
    <w:lvl w:ilvl="3">
      <w:start w:val="1"/>
      <w:numFmt w:val="decimal"/>
      <w:lvlText w:val="%4."/>
      <w:lvlJc w:val="left"/>
      <w:pPr>
        <w:tabs>
          <w:tab w:val="left" w:pos="1876"/>
        </w:tabs>
        <w:ind w:left="1876" w:hanging="360"/>
      </w:pPr>
    </w:lvl>
    <w:lvl w:ilvl="4">
      <w:start w:val="1"/>
      <w:numFmt w:val="lowerLetter"/>
      <w:lvlText w:val="%5."/>
      <w:lvlJc w:val="left"/>
      <w:pPr>
        <w:tabs>
          <w:tab w:val="left" w:pos="2596"/>
        </w:tabs>
        <w:ind w:left="2596" w:hanging="360"/>
      </w:pPr>
    </w:lvl>
    <w:lvl w:ilvl="5">
      <w:start w:val="1"/>
      <w:numFmt w:val="lowerRoman"/>
      <w:lvlText w:val="%6."/>
      <w:lvlJc w:val="right"/>
      <w:pPr>
        <w:tabs>
          <w:tab w:val="left" w:pos="3316"/>
        </w:tabs>
        <w:ind w:left="3316" w:hanging="180"/>
      </w:pPr>
    </w:lvl>
    <w:lvl w:ilvl="6">
      <w:start w:val="1"/>
      <w:numFmt w:val="decimal"/>
      <w:lvlText w:val="%7."/>
      <w:lvlJc w:val="left"/>
      <w:pPr>
        <w:tabs>
          <w:tab w:val="left" w:pos="4036"/>
        </w:tabs>
        <w:ind w:left="4036" w:hanging="360"/>
      </w:pPr>
    </w:lvl>
    <w:lvl w:ilvl="7">
      <w:start w:val="1"/>
      <w:numFmt w:val="lowerLetter"/>
      <w:lvlText w:val="%8."/>
      <w:lvlJc w:val="left"/>
      <w:pPr>
        <w:tabs>
          <w:tab w:val="left" w:pos="4756"/>
        </w:tabs>
        <w:ind w:left="4756" w:hanging="360"/>
      </w:pPr>
    </w:lvl>
    <w:lvl w:ilvl="8">
      <w:start w:val="1"/>
      <w:numFmt w:val="lowerRoman"/>
      <w:lvlText w:val="%9."/>
      <w:lvlJc w:val="right"/>
      <w:pPr>
        <w:tabs>
          <w:tab w:val="left" w:pos="5476"/>
        </w:tabs>
        <w:ind w:left="5476" w:hanging="180"/>
      </w:p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5ACC077A"/>
    <w:multiLevelType w:val="multilevel"/>
    <w:tmpl w:val="BF205925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360"/>
      </w:pPr>
      <w:rPr>
        <w:rFonts w:ascii="Times New Roman" w:hAnsi="Times New Roman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left" w:pos="436"/>
        </w:tabs>
        <w:ind w:left="436" w:hanging="360"/>
      </w:pPr>
    </w:lvl>
    <w:lvl w:ilvl="2">
      <w:start w:val="1"/>
      <w:numFmt w:val="lowerRoman"/>
      <w:lvlText w:val="%3."/>
      <w:lvlJc w:val="right"/>
      <w:pPr>
        <w:tabs>
          <w:tab w:val="left" w:pos="1156"/>
        </w:tabs>
        <w:ind w:left="1156" w:hanging="180"/>
      </w:pPr>
    </w:lvl>
    <w:lvl w:ilvl="3">
      <w:start w:val="1"/>
      <w:numFmt w:val="decimal"/>
      <w:lvlText w:val="%4."/>
      <w:lvlJc w:val="left"/>
      <w:pPr>
        <w:tabs>
          <w:tab w:val="left" w:pos="1876"/>
        </w:tabs>
        <w:ind w:left="1876" w:hanging="360"/>
      </w:pPr>
    </w:lvl>
    <w:lvl w:ilvl="4">
      <w:start w:val="1"/>
      <w:numFmt w:val="lowerLetter"/>
      <w:lvlText w:val="%5."/>
      <w:lvlJc w:val="left"/>
      <w:pPr>
        <w:tabs>
          <w:tab w:val="left" w:pos="2596"/>
        </w:tabs>
        <w:ind w:left="2596" w:hanging="360"/>
      </w:pPr>
    </w:lvl>
    <w:lvl w:ilvl="5">
      <w:start w:val="1"/>
      <w:numFmt w:val="lowerRoman"/>
      <w:lvlText w:val="%6."/>
      <w:lvlJc w:val="right"/>
      <w:pPr>
        <w:tabs>
          <w:tab w:val="left" w:pos="3316"/>
        </w:tabs>
        <w:ind w:left="3316" w:hanging="180"/>
      </w:pPr>
    </w:lvl>
    <w:lvl w:ilvl="6">
      <w:start w:val="1"/>
      <w:numFmt w:val="decimal"/>
      <w:lvlText w:val="%7."/>
      <w:lvlJc w:val="left"/>
      <w:pPr>
        <w:tabs>
          <w:tab w:val="left" w:pos="4036"/>
        </w:tabs>
        <w:ind w:left="4036" w:hanging="360"/>
      </w:pPr>
    </w:lvl>
    <w:lvl w:ilvl="7">
      <w:start w:val="1"/>
      <w:numFmt w:val="lowerLetter"/>
      <w:lvlText w:val="%8."/>
      <w:lvlJc w:val="left"/>
      <w:pPr>
        <w:tabs>
          <w:tab w:val="left" w:pos="4756"/>
        </w:tabs>
        <w:ind w:left="4756" w:hanging="360"/>
      </w:pPr>
    </w:lvl>
    <w:lvl w:ilvl="8">
      <w:start w:val="1"/>
      <w:numFmt w:val="lowerRoman"/>
      <w:lvlText w:val="%9."/>
      <w:lvlJc w:val="right"/>
      <w:pPr>
        <w:tabs>
          <w:tab w:val="left" w:pos="5476"/>
        </w:tabs>
        <w:ind w:left="5476" w:hanging="180"/>
      </w:pPr>
    </w:lvl>
  </w:abstractNum>
  <w:abstractNum w:abstractNumId="6" w15:restartNumberingAfterBreak="0">
    <w:nsid w:val="63AC46D9"/>
    <w:multiLevelType w:val="multilevel"/>
    <w:tmpl w:val="63AC46D9"/>
    <w:name w:val="WW8Num40"/>
    <w:lvl w:ilvl="0">
      <w:start w:val="3"/>
      <w:numFmt w:val="decimal"/>
      <w:lvlText w:val="%1."/>
      <w:lvlJc w:val="left"/>
      <w:pPr>
        <w:ind w:left="0" w:firstLine="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70AF39D8"/>
    <w:multiLevelType w:val="hybridMultilevel"/>
    <w:tmpl w:val="9A3A0CDA"/>
    <w:lvl w:ilvl="0" w:tplc="C2FA8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F7085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1751358">
    <w:abstractNumId w:val="2"/>
  </w:num>
  <w:num w:numId="2" w16cid:durableId="1222207164">
    <w:abstractNumId w:val="1"/>
  </w:num>
  <w:num w:numId="3" w16cid:durableId="1862207595">
    <w:abstractNumId w:val="4"/>
  </w:num>
  <w:num w:numId="4" w16cid:durableId="526066073">
    <w:abstractNumId w:val="0"/>
  </w:num>
  <w:num w:numId="5" w16cid:durableId="16293597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6024922">
    <w:abstractNumId w:val="3"/>
  </w:num>
  <w:num w:numId="7" w16cid:durableId="1284534481">
    <w:abstractNumId w:val="5"/>
  </w:num>
  <w:num w:numId="8" w16cid:durableId="12224456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819"/>
    <w:rsid w:val="000579B4"/>
    <w:rsid w:val="00120819"/>
    <w:rsid w:val="001357FF"/>
    <w:rsid w:val="00136A6B"/>
    <w:rsid w:val="0016032E"/>
    <w:rsid w:val="0018076B"/>
    <w:rsid w:val="001E48DB"/>
    <w:rsid w:val="001F421F"/>
    <w:rsid w:val="00263596"/>
    <w:rsid w:val="003E7A50"/>
    <w:rsid w:val="00422F2A"/>
    <w:rsid w:val="00425C91"/>
    <w:rsid w:val="00521AC9"/>
    <w:rsid w:val="00546E08"/>
    <w:rsid w:val="00572BB0"/>
    <w:rsid w:val="005D0030"/>
    <w:rsid w:val="0063031C"/>
    <w:rsid w:val="00654950"/>
    <w:rsid w:val="00866A0A"/>
    <w:rsid w:val="00977AAC"/>
    <w:rsid w:val="00AC0626"/>
    <w:rsid w:val="00B15C8C"/>
    <w:rsid w:val="00B55372"/>
    <w:rsid w:val="00B80C1E"/>
    <w:rsid w:val="00C76370"/>
    <w:rsid w:val="00D6017C"/>
    <w:rsid w:val="00D63306"/>
    <w:rsid w:val="00E979F9"/>
    <w:rsid w:val="00F51499"/>
    <w:rsid w:val="00FD1778"/>
    <w:rsid w:val="262630E4"/>
    <w:rsid w:val="520E6CBE"/>
    <w:rsid w:val="55D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F50B"/>
  <w15:docId w15:val="{18D215E3-AA0D-48FC-B370-86C233160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rial" w:hAnsi="Arial"/>
      <w:sz w:val="22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rFonts w:ascii="Times New Roman" w:hAnsi="Times New Roman"/>
      <w:sz w:val="24"/>
      <w:szCs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360" w:lineRule="auto"/>
      <w:outlineLvl w:val="1"/>
    </w:pPr>
    <w:rPr>
      <w:rFonts w:ascii="Times New Roman" w:hAnsi="Times New Roman"/>
      <w:iCs/>
      <w:sz w:val="24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line="360" w:lineRule="auto"/>
      <w:outlineLvl w:val="7"/>
    </w:pPr>
    <w:rPr>
      <w:rFonts w:ascii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qFormat/>
    <w:pPr>
      <w:spacing w:line="360" w:lineRule="auto"/>
      <w:jc w:val="center"/>
    </w:pPr>
    <w:rPr>
      <w:szCs w:val="20"/>
    </w:rPr>
  </w:style>
  <w:style w:type="paragraph" w:styleId="Tekstpodstawowywcity">
    <w:name w:val="Body Text Indent"/>
    <w:basedOn w:val="Normalny"/>
    <w:qFormat/>
    <w:pPr>
      <w:spacing w:line="360" w:lineRule="auto"/>
      <w:ind w:left="709" w:hanging="1"/>
      <w:jc w:val="both"/>
    </w:pPr>
    <w:rPr>
      <w:lang w:eastAsia="pl-PL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Nagwek">
    <w:name w:val="header"/>
    <w:basedOn w:val="Gwkaistopka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Lista">
    <w:name w:val="List"/>
    <w:basedOn w:val="Tekstpodstawowy"/>
    <w:semiHidden/>
    <w:qFormat/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Tytu">
    <w:name w:val="Title"/>
    <w:basedOn w:val="Normalny"/>
    <w:next w:val="Podtytu"/>
    <w:qFormat/>
    <w:pPr>
      <w:spacing w:line="360" w:lineRule="auto"/>
      <w:jc w:val="center"/>
    </w:pPr>
    <w:rPr>
      <w:i/>
      <w:szCs w:val="20"/>
    </w:rPr>
  </w:style>
  <w:style w:type="character" w:customStyle="1" w:styleId="WW8Num2z0">
    <w:name w:val="WW8Num2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8Num1z0">
    <w:name w:val="WW8Num1z0"/>
    <w:qFormat/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  <w:lang w:eastAsia="ar-SA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imes New Roman" w:hAnsi="Times New Roman"/>
      <w:sz w:val="26"/>
      <w:szCs w:val="26"/>
    </w:rPr>
  </w:style>
  <w:style w:type="paragraph" w:customStyle="1" w:styleId="Zawartoramki">
    <w:name w:val="Zawartość ramki"/>
    <w:basedOn w:val="Tekstpodstawowy"/>
    <w:qFormat/>
  </w:style>
  <w:style w:type="paragraph" w:styleId="Akapitzlist">
    <w:name w:val="List Paragraph"/>
    <w:aliases w:val="Asia 2  Akapit z listą,tekst normalny"/>
    <w:basedOn w:val="Normalny"/>
    <w:link w:val="AkapitzlistZnak"/>
    <w:uiPriority w:val="34"/>
    <w:qFormat/>
    <w:pPr>
      <w:ind w:left="720"/>
      <w:contextualSpacing/>
    </w:pPr>
  </w:style>
  <w:style w:type="character" w:customStyle="1" w:styleId="company-address-postal-code">
    <w:name w:val="company-address-postal-code"/>
    <w:basedOn w:val="Domylnaczcionkaakapitu"/>
    <w:rsid w:val="00654950"/>
  </w:style>
  <w:style w:type="character" w:customStyle="1" w:styleId="company-address-city">
    <w:name w:val="company-address-city"/>
    <w:basedOn w:val="Domylnaczcionkaakapitu"/>
    <w:rsid w:val="00654950"/>
  </w:style>
  <w:style w:type="character" w:customStyle="1" w:styleId="separator">
    <w:name w:val="separator"/>
    <w:basedOn w:val="Domylnaczcionkaakapitu"/>
    <w:rsid w:val="00654950"/>
  </w:style>
  <w:style w:type="character" w:customStyle="1" w:styleId="company-address-street">
    <w:name w:val="company-address-street"/>
    <w:basedOn w:val="Domylnaczcionkaakapitu"/>
    <w:rsid w:val="00654950"/>
  </w:style>
  <w:style w:type="character" w:customStyle="1" w:styleId="company-address-building">
    <w:name w:val="company-address-building"/>
    <w:basedOn w:val="Domylnaczcionkaakapitu"/>
    <w:rsid w:val="00654950"/>
  </w:style>
  <w:style w:type="character" w:styleId="Hipercze">
    <w:name w:val="Hyperlink"/>
    <w:basedOn w:val="Domylnaczcionkaakapitu"/>
    <w:uiPriority w:val="99"/>
    <w:semiHidden/>
    <w:unhideWhenUsed/>
    <w:rsid w:val="00263596"/>
    <w:rPr>
      <w:color w:val="0000FF"/>
      <w:u w:val="single"/>
    </w:rPr>
  </w:style>
  <w:style w:type="paragraph" w:customStyle="1" w:styleId="Default">
    <w:name w:val="Default"/>
    <w:rsid w:val="001F42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F421F"/>
    <w:rPr>
      <w:rFonts w:ascii="Arial" w:hAnsi="Arial"/>
      <w:sz w:val="22"/>
      <w:lang w:eastAsia="ar-SA"/>
    </w:rPr>
  </w:style>
  <w:style w:type="character" w:customStyle="1" w:styleId="AkapitzlistZnak">
    <w:name w:val="Akapit z listą Znak"/>
    <w:aliases w:val="Asia 2  Akapit z listą Znak,tekst normalny Znak"/>
    <w:link w:val="Akapitzlist"/>
    <w:uiPriority w:val="34"/>
    <w:locked/>
    <w:rsid w:val="00521AC9"/>
    <w:rPr>
      <w:rFonts w:ascii="Arial" w:hAnsi="Arial"/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0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924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Wójtowicz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Jerzy Wójtowicz</dc:creator>
  <cp:lastModifiedBy>Wioleta Gawron</cp:lastModifiedBy>
  <cp:revision>33</cp:revision>
  <cp:lastPrinted>2023-10-05T12:24:00Z</cp:lastPrinted>
  <dcterms:created xsi:type="dcterms:W3CDTF">2019-02-07T12:51:00Z</dcterms:created>
  <dcterms:modified xsi:type="dcterms:W3CDTF">2023-10-05T12:51:00Z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1045-11.2.0.11537</vt:lpwstr>
  </property>
  <property fmtid="{D5CDD505-2E9C-101B-9397-08002B2CF9AE}" pid="7" name="ICV">
    <vt:lpwstr>19A9C47F03584D8B803A4D7DFAD622D9</vt:lpwstr>
  </property>
</Properties>
</file>